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62F4F" w14:textId="77777777" w:rsidR="00B26348" w:rsidRDefault="00000000">
      <w:pPr>
        <w:pStyle w:val="Heading1"/>
      </w:pPr>
      <w:r>
        <w:t>33. Witnesses</w:t>
      </w:r>
    </w:p>
    <w:p w14:paraId="5A71B407" w14:textId="77777777" w:rsidR="00B26348" w:rsidRDefault="00000000">
      <w:r>
        <w:rPr>
          <w:i/>
        </w:rPr>
        <w:t>If additional witness statements need to be inserted, this section can be duplicated-- click on "Copy Section".</w:t>
      </w:r>
      <w:r>
        <w:rPr>
          <w:i/>
        </w:rPr>
        <w:br/>
        <w:t>Interview Guidelines (https://www.csra.colorado.edu/_files/ugd/92d978_ffa43ea8f74a4ea383cd4b954414e4b2.pdf?index=true)</w:t>
      </w:r>
    </w:p>
    <w:p w14:paraId="57145193" w14:textId="77777777" w:rsidR="00B26348" w:rsidRDefault="00000000">
      <w:r>
        <w:rPr>
          <w:b/>
        </w:rPr>
        <w:t>610. Copy section</w:t>
      </w:r>
    </w:p>
    <w:p w14:paraId="418A56DC" w14:textId="77777777" w:rsidR="00B26348" w:rsidRDefault="00000000">
      <w:r>
        <w:t>Response: ________________________________________________________________________________</w:t>
      </w:r>
    </w:p>
    <w:p w14:paraId="73330352" w14:textId="77777777" w:rsidR="00B26348" w:rsidRDefault="00000000">
      <w:r>
        <w:t>__________________________________________________________________________________________</w:t>
      </w:r>
    </w:p>
    <w:p w14:paraId="071352FC" w14:textId="77777777" w:rsidR="00B26348" w:rsidRDefault="00000000">
      <w:r>
        <w:rPr>
          <w:b/>
        </w:rPr>
        <w:t>611. Witness Name &amp; Company</w:t>
      </w:r>
      <w:r>
        <w:rPr>
          <w:i/>
          <w:color w:val="666666"/>
          <w:sz w:val="16"/>
        </w:rPr>
        <w:t xml:space="preserve">  [Text Short]</w:t>
      </w:r>
    </w:p>
    <w:p w14:paraId="0B633A22" w14:textId="77777777" w:rsidR="00B26348" w:rsidRDefault="00000000">
      <w:r>
        <w:t>Response: ________________________________________________________________________________</w:t>
      </w:r>
    </w:p>
    <w:p w14:paraId="78B9E0BF" w14:textId="77777777" w:rsidR="00B26348" w:rsidRDefault="00000000">
      <w:r>
        <w:t>__________________________________________________________________________________________</w:t>
      </w:r>
    </w:p>
    <w:p w14:paraId="0DEFFAA6" w14:textId="77777777" w:rsidR="00B26348" w:rsidRDefault="00000000">
      <w:r>
        <w:rPr>
          <w:b/>
        </w:rPr>
        <w:t>612. Witness Statement</w:t>
      </w:r>
      <w:r>
        <w:rPr>
          <w:i/>
          <w:color w:val="666666"/>
          <w:sz w:val="16"/>
        </w:rPr>
        <w:t xml:space="preserve">  [Reference document]</w:t>
      </w:r>
    </w:p>
    <w:p w14:paraId="4A6F5E23" w14:textId="77777777" w:rsidR="00B26348" w:rsidRDefault="00000000">
      <w:pPr>
        <w:ind w:left="216"/>
      </w:pPr>
      <w:r>
        <w:rPr>
          <w:i/>
        </w:rPr>
        <w:t>Use a computer to download the witness statement in Word format</w:t>
      </w:r>
    </w:p>
    <w:p w14:paraId="2D7B4885" w14:textId="77777777" w:rsidR="00B26348" w:rsidRDefault="00000000">
      <w:r>
        <w:t>Attach/link file(s): ________________________________________________________________________________</w:t>
      </w:r>
    </w:p>
    <w:p w14:paraId="6D99EE0E" w14:textId="77777777" w:rsidR="00B26348" w:rsidRDefault="00000000">
      <w:r>
        <w:t>__________________________________________________________________________________________</w:t>
      </w:r>
    </w:p>
    <w:p w14:paraId="454E83D3" w14:textId="77777777" w:rsidR="00B26348" w:rsidRDefault="00000000">
      <w:r>
        <w:rPr>
          <w:b/>
        </w:rPr>
        <w:t>613. Option 1: Upload witness statements as an attachment</w:t>
      </w:r>
      <w:r>
        <w:rPr>
          <w:i/>
          <w:color w:val="666666"/>
          <w:sz w:val="16"/>
        </w:rPr>
        <w:t xml:space="preserve">  [Attachment]</w:t>
      </w:r>
    </w:p>
    <w:p w14:paraId="70240F7D" w14:textId="77777777" w:rsidR="00B26348" w:rsidRDefault="00000000">
      <w:r>
        <w:t>Attach/link file(s): ________________________________________________________________________________</w:t>
      </w:r>
    </w:p>
    <w:p w14:paraId="32732672" w14:textId="77777777" w:rsidR="00B26348" w:rsidRDefault="00000000">
      <w:r>
        <w:t>__________________________________________________________________________________________</w:t>
      </w:r>
    </w:p>
    <w:p w14:paraId="0696BCF5" w14:textId="77777777" w:rsidR="00B26348" w:rsidRDefault="00000000">
      <w:r>
        <w:rPr>
          <w:b/>
        </w:rPr>
        <w:t>614. Option 2: Type/paste witness statements here</w:t>
      </w:r>
      <w:r>
        <w:rPr>
          <w:i/>
          <w:color w:val="666666"/>
          <w:sz w:val="16"/>
        </w:rPr>
        <w:t xml:space="preserve">  [Text Long]</w:t>
      </w:r>
    </w:p>
    <w:p w14:paraId="5FDBB8CD" w14:textId="77777777" w:rsidR="00B26348" w:rsidRDefault="00000000">
      <w:pPr>
        <w:ind w:left="216"/>
      </w:pPr>
      <w:r>
        <w:rPr>
          <w:i/>
        </w:rPr>
        <w:t>Sample questions to ask if needed:</w:t>
      </w:r>
      <w:r>
        <w:rPr>
          <w:i/>
        </w:rPr>
        <w:br/>
        <w:t>When did the incident occur (date and time)?</w:t>
      </w:r>
      <w:r>
        <w:rPr>
          <w:i/>
        </w:rPr>
        <w:br/>
        <w:t>How was the task planned?</w:t>
      </w:r>
      <w:r>
        <w:rPr>
          <w:i/>
        </w:rPr>
        <w:br/>
        <w:t>Was there a THA or work plan for this operation?</w:t>
      </w:r>
      <w:r>
        <w:rPr>
          <w:i/>
        </w:rPr>
        <w:br/>
        <w:t>Was the THA being followed as written?</w:t>
      </w:r>
      <w:r>
        <w:rPr>
          <w:i/>
        </w:rPr>
        <w:br/>
        <w:t>Where were you when the incident occurred?</w:t>
      </w:r>
      <w:r>
        <w:rPr>
          <w:i/>
        </w:rPr>
        <w:br/>
        <w:t>Where were others located when the incident occurred?</w:t>
      </w:r>
      <w:r>
        <w:rPr>
          <w:i/>
        </w:rPr>
        <w:br/>
        <w:t>Did others witness the incident?</w:t>
      </w:r>
      <w:r>
        <w:rPr>
          <w:i/>
        </w:rPr>
        <w:br/>
        <w:t>Do you know their names?</w:t>
      </w:r>
      <w:r>
        <w:rPr>
          <w:i/>
        </w:rPr>
        <w:br/>
        <w:t>What events occurred just before the incident?</w:t>
      </w:r>
      <w:r>
        <w:rPr>
          <w:i/>
        </w:rPr>
        <w:br/>
        <w:t>When was the incident/leak/problem realized?</w:t>
      </w:r>
      <w:r>
        <w:rPr>
          <w:i/>
        </w:rPr>
        <w:br/>
        <w:t>How far along in the operation were you when the incident occurred?</w:t>
      </w:r>
      <w:r>
        <w:rPr>
          <w:i/>
        </w:rPr>
        <w:br/>
        <w:t>How did the incident occur / What happened?</w:t>
      </w:r>
      <w:r>
        <w:rPr>
          <w:i/>
        </w:rPr>
        <w:br/>
        <w:t>What equipment, material, or personnel were involved?</w:t>
      </w:r>
      <w:r>
        <w:rPr>
          <w:i/>
        </w:rPr>
        <w:br/>
        <w:t>Where was the equipment, material, tool?</w:t>
      </w:r>
      <w:r>
        <w:rPr>
          <w:i/>
        </w:rPr>
        <w:br/>
        <w:t>Where was the machine in its cycle?</w:t>
      </w:r>
      <w:r>
        <w:rPr>
          <w:i/>
        </w:rPr>
        <w:br/>
        <w:t>Who installed the equipment?</w:t>
      </w:r>
      <w:r>
        <w:rPr>
          <w:i/>
        </w:rPr>
        <w:br/>
        <w:t>What was damaged?</w:t>
      </w:r>
      <w:r>
        <w:rPr>
          <w:i/>
        </w:rPr>
        <w:br/>
        <w:t>Who and what was injured?</w:t>
      </w:r>
      <w:r>
        <w:rPr>
          <w:i/>
        </w:rPr>
        <w:br/>
        <w:t>What happened after the incident?</w:t>
      </w:r>
      <w:r>
        <w:rPr>
          <w:i/>
        </w:rPr>
        <w:br/>
        <w:t>How could this be prevented from recurring?</w:t>
      </w:r>
      <w:r>
        <w:rPr>
          <w:i/>
        </w:rPr>
        <w:br/>
        <w:t>How are you connected with others involved in the incident?</w:t>
      </w:r>
      <w:r>
        <w:rPr>
          <w:i/>
        </w:rPr>
        <w:br/>
        <w:t>Would you like to provide any additional information?</w:t>
      </w:r>
    </w:p>
    <w:p w14:paraId="0B4D7A5A" w14:textId="77777777" w:rsidR="00B26348" w:rsidRDefault="00000000">
      <w:r>
        <w:t>Response: ________________________________________________________________________________</w:t>
      </w:r>
    </w:p>
    <w:p w14:paraId="365B750F" w14:textId="77777777" w:rsidR="00B26348" w:rsidRDefault="00000000">
      <w:r>
        <w:t>__________________________________________________________________________________________</w:t>
      </w:r>
    </w:p>
    <w:p w14:paraId="6DA69A49" w14:textId="77777777" w:rsidR="00B26348" w:rsidRDefault="00000000">
      <w:r>
        <w:t>__________________________________________________________________________________________</w:t>
      </w:r>
    </w:p>
    <w:p w14:paraId="2B79DA8E" w14:textId="77777777" w:rsidR="00B26348" w:rsidRDefault="00000000">
      <w:r>
        <w:t>__________________________________________________________________________________________</w:t>
      </w:r>
    </w:p>
    <w:p w14:paraId="7CC2531F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